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74612411" name="304c5240-dfdd-11f0-8c68-4f74e351887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2883711" name="304c5240-dfdd-11f0-8c68-4f74e351887c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208049" name="37367e50-dfdd-11f0-8c68-4f74e351887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1763271" name="37367e50-dfdd-11f0-8c68-4f74e351887c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42436297" name="d212e7f0-dfe3-11f0-8c68-4f74e351887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4761528" name="d212e7f0-dfe3-11f0-8c68-4f74e351887c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60305854" name="da45e7b0-dfe3-11f0-8c68-4f74e351887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0546291" name="da45e7b0-dfe3-11f0-8c68-4f74e351887c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29503093" name="9a9c1330-dfe5-11f0-8c68-4f74e351887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4213230" name="9a9c1330-dfe5-11f0-8c68-4f74e351887c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67800016" name="9e8cfc70-dfe5-11f0-8c68-4f74e351887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0439530" name="9e8cfc70-dfe5-11f0-8c68-4f74e351887c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EGH. Hubschberg 2, 8714 Hombrechtikon</w:t>
          </w:r>
        </w:p>
        <w:p>
          <w:pPr>
            <w:spacing w:before="0" w:after="0"/>
          </w:pPr>
          <w:r>
            <w:t>644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